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EXPRESS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1153222" name="01a01eba-309a-76c3-83e9-7dc3051b0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956128" name="01a01eba-309a-76c3-83e9-7dc3051b0c5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EXPRESS ANALYSE!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EXPRESS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865002" name="01a01ebc-6833-742e-b609-ee2a42efd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112923" name="01a01ebc-6833-742e-b609-ee2a42efde9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EXPRESS ANALYSE!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Gipsplatten mit Tapete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28461463" name="01a01ed4-9e83-7348-bc25-927b5351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277467" name="01a01ed4-9e83-7348-bc25-927b535172c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5926314" name="01a01ebe-8c24-7231-bd28-acc393559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650696" name="01a01ebe-8c24-7231-bd28-acc393559f8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726294" name="01a01ec3-8fa3-78b3-b2d2-b788a6530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070256" name="01a01ec3-8fa3-78b3-b2d2-b788a653082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7101216" name="01a01ec9-561c-7664-8e38-45a8f8a28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413058" name="01a01ec9-561c-7664-8e38-45a8f8a281d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3053555" name="01a01ed2-9652-7fd2-9628-434088f92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922737" name="01a01ed2-9652-7fd2-9628-434088f927e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8684073" name="01a01ed5-5f16-7ef7-bd48-600453faa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997244" name="01a01ed5-5f16-7ef7-bd48-600453faaa8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8346613" name="01a01ec0-0950-7178-9ec4-69341cc17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298873" name="01a01ec0-0950-7178-9ec4-69341cc175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298888" name="01a01ec7-6666-71cb-900b-957e15983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565628" name="01a01ec7-6666-71cb-900b-957e159833e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09877087" name="01a01ecc-b915-70f9-a1ea-51d6a75f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595169" name="01a01ecc-b915-70f9-a1ea-51d6a75f6ad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62696790" name="01a01ec2-9f0d-74c2-9e76-4fc662680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36030" name="01a01ec2-9f0d-74c2-9e76-4fc662680d5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Holz!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6557102" name="01a01ec5-daac-7284-bf98-60eacc3ee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038684" name="01a01ec5-daac-7284-bf98-60eacc3ee3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5227094" name="01a01ed1-070d-72c8-8290-941e3519ec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818498" name="01a01ed1-070d-72c8-8290-941e3519ec8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4673534" name="01a01ed6-36eb-7a7d-9556-ef2ab7d46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094576" name="01a01ed6-36eb-7a7d-9556-ef2ab7d46f6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2783463" name="01a01eca-152a-770b-91a3-56e92e392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948307" name="01a01eca-152a-770b-91a3-56e92e392d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95443147" name="01a01ecb-fcd3-7f0c-959d-ac1d1f7f8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728850" name="01a01ecb-fcd3-7f0c-959d-ac1d1f7f8d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Flachdichtung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3057170" name="01a01ece-df5b-7b0b-b6ee-04032a4d8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017397" name="01a01ece-df5b-7b0b-b6ee-04032a4d85c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140821" name="01a01ed0-08ec-7448-8b4a-1403d970c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889564" name="01a01ed0-08ec-7448-8b4a-1403d970c0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4905027" name="01a01ed3-3424-7a35-a66e-0d058163ad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462858" name="01a01ed3-3424-7a35-a66e-0d058163ad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57025437" name="01a01ebd-8c2a-7f72-ab8c-77bd18686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384173" name="01a01ebd-8c2a-7f72-ab8c-77bd18686d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1636757" name="01a01ec8-5135-75a5-b153-5f66b74d4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036257" name="01a01ec8-5135-75a5-b153-5f66b74d46d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3327117" name="01a01ecd-55f9-7e95-a7a4-bd7b650ae2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692253" name="01a01ecd-55f9-7e95-a7a4-bd7b650ae25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3895238" name="01a01ed1-d911-78be-b821-eba964e08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782396" name="01a01ed1-d911-78be-b821-eba964e086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Vadianstrasse 41, St.Gallen 9000</w:t>
          </w:r>
        </w:p>
        <w:p>
          <w:pPr>
            <w:spacing w:before="0" w:after="0"/>
          </w:pPr>
          <w:r>
            <w:t>DN 1158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